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849224" name="019e8d49-ebf0-7942-a383-43f2be20c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914784" name="019e8d49-ebf0-7942-a383-43f2be20c28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674839" name="019e8d50-9bba-751f-ab8a-274a1c94c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533415" name="019e8d50-9bba-751f-ab8a-274a1c94c9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536193" name="019e8d57-90ee-7320-b9cd-f81adda54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326119" name="019e8d57-90ee-7320-b9cd-f81adda5458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7154135" name="019e8d5a-d6a4-7e66-a69d-f2606a558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764420" name="019e8d5a-d6a4-7e66-a69d-f2606a55859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852536" name="019e8d5e-0f88-7e3e-a7e7-f2139dca3e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118660" name="019e8d5e-0f88-7e3e-a7e7-f2139dca3e4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781037" name="019e8d63-554a-762c-a38b-e2fe29ffe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553528" name="019e8d63-554a-762c-a38b-e2fe29ffe8e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668021" name="019e8d6d-f999-7227-a71f-2b90f91db9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544295" name="019e8d6d-f999-7227-a71f-2b90f91db9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1857005" name="019e8d4a-6e0e-74ce-9ec4-365a26324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148033" name="019e8d4a-6e0e-74ce-9ec4-365a263243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0708402" name="019e8d50-fd36-7d39-afe1-fe34b2d50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269117" name="019e8d50-fd36-7d39-afe1-fe34b2d508e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528870" name="019e8d58-371d-70f3-b508-4a95e323e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114595" name="019e8d58-371d-70f3-b508-4a95e323e8a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7182905" name="019e8d5b-46f5-73df-8a68-605a7a671e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885418" name="019e8d5b-46f5-73df-8a68-605a7a671ec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8294552" name="019e8d63-f2e0-7a1a-afe8-fd27b226a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905841" name="019e8d63-f2e0-7a1a-afe8-fd27b226a0a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893611" name="019e8d68-0f1d-7401-ab90-214f7f5134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427174" name="019e8d68-0f1d-7401-ab90-214f7f51341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5783939" name="019e8d54-c9bf-7fc5-bc6b-23fa56363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279163" name="019e8d54-c9bf-7fc5-bc6b-23fa56363f7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1947484" name="019e8d68-883a-766d-a6f7-7b88f883e1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71633" name="019e8d68-883a-766d-a6f7-7b88f883e14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6110234" name="019e8d62-e75c-740e-bd61-791219fc9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33812" name="019e8d62-e75c-740e-bd61-791219fc948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1860380" name="019e8d5e-97a1-7612-8681-914c1c0baf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597940" name="019e8d5e-97a1-7612-8681-914c1c0baf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538262" name="019e8d65-91a3-7cd6-b483-583da5e7a1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358718" name="019e8d65-91a3-7cd6-b483-583da5e7a14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424145" name="019e8d69-6fcb-7b96-a65d-c7c307a20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047478" name="019e8d69-6fcb-7b96-a65d-c7c307a2081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980136" name="019e8d6a-5193-7ea6-847a-894f55c8c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510516" name="019e8d6a-5193-7ea6-847a-894f55c8c42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5794624" name="019e8d6c-3231-77f4-8c36-0c6217f86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083127" name="019e8d6c-3231-77f4-8c36-0c6217f8603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161798" name="019e8d50-1e6e-7205-bfa0-970c4cfaf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522196" name="019e8d50-1e6e-7205-bfa0-970c4cfafef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6546602" name="019e8d56-e91a-77f3-afcc-af6311755f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421997" name="019e8d56-e91a-77f3-afcc-af6311755fa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20, 8881 Tscherlach</w:t>
          </w:r>
        </w:p>
        <w:p>
          <w:pPr>
            <w:spacing w:before="0" w:after="0"/>
          </w:pPr>
          <w:r>
            <w:t>964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